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750B2" w14:textId="680F8DE7" w:rsidR="00EA32D3" w:rsidRPr="008F1664" w:rsidRDefault="00B4770F" w:rsidP="00B96408">
      <w:pPr>
        <w:pStyle w:val="BijlageInhKop"/>
        <w:rPr>
          <w:rFonts w:ascii="Arial" w:hAnsi="Arial" w:cs="Aria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 w:rsidRPr="00092EAA">
        <w:rPr>
          <w:rFonts w:ascii="Arial" w:hAnsi="Arial" w:cs="Arial"/>
        </w:rPr>
        <w:t>B</w:t>
      </w:r>
      <w:r w:rsidR="00684E79" w:rsidRPr="00092EAA">
        <w:rPr>
          <w:rFonts w:ascii="Arial" w:hAnsi="Arial" w:cs="Arial"/>
        </w:rPr>
        <w:t xml:space="preserve">ijlage </w:t>
      </w:r>
      <w:r w:rsidR="003F2289" w:rsidRPr="00092EAA">
        <w:rPr>
          <w:rFonts w:ascii="Arial" w:hAnsi="Arial" w:cs="Arial"/>
        </w:rPr>
        <w:t>8</w:t>
      </w:r>
      <w:r w:rsidR="00684E79">
        <w:rPr>
          <w:rFonts w:ascii="Arial" w:hAnsi="Arial" w:cs="Arial"/>
        </w:rPr>
        <w:t xml:space="preserve"> </w:t>
      </w:r>
      <w:r w:rsidR="00EA32D3" w:rsidRPr="008F1664">
        <w:rPr>
          <w:rFonts w:ascii="Arial" w:hAnsi="Arial" w:cs="Arial"/>
        </w:rPr>
        <w:t xml:space="preserve">Verklaring aanvaarding </w:t>
      </w:r>
      <w:r w:rsidR="003F643F">
        <w:rPr>
          <w:rFonts w:ascii="Arial" w:hAnsi="Arial" w:cs="Arial"/>
        </w:rPr>
        <w:t>(</w:t>
      </w:r>
      <w:r w:rsidR="00EA32D3" w:rsidRPr="008F1664">
        <w:rPr>
          <w:rFonts w:ascii="Arial" w:hAnsi="Arial" w:cs="Arial"/>
        </w:rPr>
        <w:t>hoofdelijke</w:t>
      </w:r>
      <w:r w:rsidR="003F643F">
        <w:rPr>
          <w:rFonts w:ascii="Arial" w:hAnsi="Arial" w:cs="Arial"/>
        </w:rPr>
        <w:t>)</w:t>
      </w:r>
      <w:r w:rsidR="00EA32D3" w:rsidRPr="008F1664">
        <w:rPr>
          <w:rFonts w:ascii="Arial" w:hAnsi="Arial" w:cs="Arial"/>
        </w:rPr>
        <w:t xml:space="preserve"> aansprakelijkheid</w:t>
      </w:r>
      <w:bookmarkEnd w:id="0"/>
      <w:bookmarkEnd w:id="1"/>
      <w:bookmarkEnd w:id="2"/>
      <w:bookmarkEnd w:id="3"/>
      <w:bookmarkEnd w:id="4"/>
    </w:p>
    <w:p w14:paraId="6E7F9E4B" w14:textId="77777777" w:rsidR="00620EEA" w:rsidRPr="008F1664" w:rsidRDefault="00620EEA" w:rsidP="00B96408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Default="00873ACB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85C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wel/niet </w:t>
            </w:r>
            <w:r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onderdeel uit </w:t>
            </w:r>
            <w:r>
              <w:rPr>
                <w:rFonts w:ascii="Arial" w:hAnsi="Arial" w:cs="Arial"/>
                <w:b/>
                <w:sz w:val="20"/>
                <w:szCs w:val="20"/>
              </w:rPr>
              <w:t>van een moedermaatschappij/holding;</w:t>
            </w:r>
          </w:p>
          <w:p w14:paraId="1B9948F4" w14:textId="77777777" w:rsidR="00E85CC6" w:rsidRP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>beroept zich wel/niet</w:t>
            </w:r>
            <w:r w:rsidR="00E85CC6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3"/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77777777" w:rsidR="00700EBF" w:rsidRPr="00862B9E" w:rsidRDefault="00E85CC6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Uitsluitend indien </w:t>
            </w:r>
            <w:r w:rsidR="00416E5D" w:rsidRPr="00862B9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873ACB" w:rsidRPr="00862B9E">
              <w:rPr>
                <w:rFonts w:ascii="Arial" w:hAnsi="Arial" w:cs="Arial"/>
                <w:b/>
                <w:sz w:val="20"/>
                <w:szCs w:val="20"/>
              </w:rPr>
              <w:t>nschrijver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zich beroept op de moedermaatschappij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/holding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dient dit formulier door </w:t>
            </w:r>
            <w:r w:rsidR="00B60DC8" w:rsidRPr="00862B9E">
              <w:rPr>
                <w:rFonts w:ascii="Arial" w:hAnsi="Arial" w:cs="Arial"/>
                <w:b/>
                <w:sz w:val="20"/>
                <w:szCs w:val="20"/>
              </w:rPr>
              <w:t xml:space="preserve">een statutaire tekenbevoegde bestuurder van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de moedermaatschappij</w:t>
            </w:r>
            <w:r w:rsidR="001F4FE3" w:rsidRPr="00862B9E">
              <w:rPr>
                <w:rFonts w:ascii="Arial" w:hAnsi="Arial" w:cs="Arial"/>
                <w:b/>
                <w:sz w:val="20"/>
                <w:szCs w:val="20"/>
              </w:rPr>
              <w:t>/holding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te worden ingevuld. </w:t>
            </w:r>
          </w:p>
          <w:p w14:paraId="5B2AAEFC" w14:textId="77777777" w:rsidR="00862B9E" w:rsidRDefault="00147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In alle andere gevallen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dient de verklaring ondertekend te worden door de tekenbevoegde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van inschrijver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58D2D51B" w14:textId="09E240C5" w:rsidR="00E85CC6" w:rsidRPr="00E85CC6" w:rsidRDefault="00700EBF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Deze verklaring dient te allen tijde toegevoegd te worden aan de </w:t>
            </w:r>
            <w:r w:rsidR="00302081">
              <w:rPr>
                <w:rFonts w:ascii="Arial" w:hAnsi="Arial" w:cs="Arial"/>
                <w:b/>
                <w:sz w:val="20"/>
                <w:szCs w:val="20"/>
                <w:u w:val="single"/>
              </w:rPr>
              <w:t>inschrijving</w:t>
            </w:r>
            <w:r w:rsidR="00DB002A">
              <w:rPr>
                <w:rFonts w:ascii="Arial" w:hAnsi="Arial" w:cs="Arial"/>
                <w:b/>
                <w:sz w:val="20"/>
                <w:szCs w:val="20"/>
                <w:u w:val="single"/>
              </w:rPr>
              <w:t>.</w:t>
            </w:r>
          </w:p>
          <w:p w14:paraId="42841ACE" w14:textId="77777777" w:rsidR="00620EEA" w:rsidRPr="008F1664" w:rsidRDefault="00873ACB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>
              <w:rPr>
                <w:rFonts w:ascii="Arial" w:hAnsi="Arial" w:cs="Arial"/>
                <w:b/>
                <w:sz w:val="20"/>
                <w:szCs w:val="20"/>
              </w:rPr>
              <w:t xml:space="preserve">van deze verklaring kan 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een 403 verklaring worden toegevoegd.</w:t>
            </w:r>
          </w:p>
          <w:p w14:paraId="1C7CD4F5" w14:textId="77777777" w:rsidR="00620EEA" w:rsidRPr="008F1664" w:rsidRDefault="00620EEA" w:rsidP="00355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>er sprake is van een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deze verklaring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oor </w:t>
            </w:r>
            <w:r w:rsidRPr="008F1664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95EB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 ingevuld en recht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sgeldig ondertekend te 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worden, mits een </w:t>
            </w:r>
            <w:proofErr w:type="spellStart"/>
            <w:r w:rsidR="00295EB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>ombinant</w:t>
            </w:r>
            <w:proofErr w:type="spellEnd"/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 aan de hiervoor gestelde voorwaarden voldoet.</w:t>
            </w:r>
          </w:p>
          <w:p w14:paraId="7C026CFA" w14:textId="77777777" w:rsidR="00620EEA" w:rsidRPr="008F1664" w:rsidRDefault="00620EEA" w:rsidP="00620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8F1664" w:rsidRDefault="00620EEA" w:rsidP="00B96408">
      <w:pPr>
        <w:rPr>
          <w:rFonts w:ascii="Arial" w:hAnsi="Arial" w:cs="Arial"/>
          <w:sz w:val="20"/>
          <w:szCs w:val="20"/>
        </w:rPr>
      </w:pPr>
    </w:p>
    <w:p w14:paraId="39F9F7B0" w14:textId="7D428B4B" w:rsidR="00B13ECD" w:rsidRPr="008F1664" w:rsidRDefault="00620EEA" w:rsidP="003556BE">
      <w:pPr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Ondergetekende verklaart</w:t>
      </w:r>
      <w:r w:rsidR="004C5D70">
        <w:rPr>
          <w:rFonts w:ascii="Arial" w:hAnsi="Arial" w:cs="Arial"/>
          <w:sz w:val="20"/>
          <w:szCs w:val="20"/>
        </w:rPr>
        <w:t xml:space="preserve"> inzake de o</w:t>
      </w:r>
      <w:r w:rsidR="00B13ECD" w:rsidRPr="008F1664">
        <w:rPr>
          <w:rFonts w:ascii="Arial" w:hAnsi="Arial" w:cs="Arial"/>
          <w:sz w:val="20"/>
          <w:szCs w:val="20"/>
        </w:rPr>
        <w:t xml:space="preserve">pdracht behorende </w:t>
      </w:r>
      <w:r w:rsidR="00B13ECD" w:rsidRPr="00092EAA">
        <w:rPr>
          <w:rFonts w:ascii="Arial" w:hAnsi="Arial" w:cs="Arial"/>
          <w:sz w:val="20"/>
          <w:szCs w:val="20"/>
        </w:rPr>
        <w:t xml:space="preserve">bij </w:t>
      </w:r>
      <w:r w:rsidR="003556BE" w:rsidRPr="00092EAA">
        <w:rPr>
          <w:rFonts w:ascii="Arial" w:hAnsi="Arial" w:cs="Arial"/>
          <w:i/>
          <w:sz w:val="20"/>
          <w:szCs w:val="20"/>
        </w:rPr>
        <w:t>“</w:t>
      </w:r>
      <w:r w:rsidR="00137A65" w:rsidRPr="00092EAA">
        <w:rPr>
          <w:rFonts w:ascii="Arial" w:hAnsi="Arial" w:cs="Arial"/>
          <w:i/>
          <w:sz w:val="20"/>
          <w:szCs w:val="20"/>
        </w:rPr>
        <w:t xml:space="preserve">Verticale </w:t>
      </w:r>
      <w:r w:rsidR="00092EAA" w:rsidRPr="00092EAA">
        <w:rPr>
          <w:rFonts w:ascii="Arial" w:hAnsi="Arial" w:cs="Arial"/>
          <w:i/>
          <w:sz w:val="20"/>
          <w:szCs w:val="20"/>
        </w:rPr>
        <w:t>L</w:t>
      </w:r>
      <w:r w:rsidR="00137A65" w:rsidRPr="00092EAA">
        <w:rPr>
          <w:rFonts w:ascii="Arial" w:hAnsi="Arial" w:cs="Arial"/>
          <w:i/>
          <w:sz w:val="20"/>
          <w:szCs w:val="20"/>
        </w:rPr>
        <w:t>uchtfotografie 2022 (2023/202</w:t>
      </w:r>
      <w:r w:rsidR="0090523B" w:rsidRPr="00092EAA">
        <w:rPr>
          <w:rFonts w:ascii="Arial" w:hAnsi="Arial" w:cs="Arial"/>
          <w:i/>
          <w:sz w:val="20"/>
          <w:szCs w:val="20"/>
        </w:rPr>
        <w:t>4)</w:t>
      </w:r>
      <w:r w:rsidR="003556BE" w:rsidRPr="00092EAA">
        <w:rPr>
          <w:rFonts w:ascii="Arial" w:hAnsi="Arial" w:cs="Arial"/>
          <w:i/>
          <w:sz w:val="20"/>
          <w:szCs w:val="20"/>
        </w:rPr>
        <w:t>”</w:t>
      </w:r>
      <w:r w:rsidR="00B13ECD" w:rsidRPr="00092EAA">
        <w:rPr>
          <w:rFonts w:ascii="Arial" w:hAnsi="Arial" w:cs="Arial"/>
          <w:sz w:val="20"/>
          <w:szCs w:val="20"/>
        </w:rPr>
        <w:t xml:space="preserve"> dat:</w:t>
      </w:r>
    </w:p>
    <w:p w14:paraId="459FFE84" w14:textId="3463B0F0" w:rsidR="00620EEA" w:rsidRPr="00862B9E" w:rsidRDefault="00873ACB" w:rsidP="007B1E4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 xml:space="preserve">Deze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zich namens de i</w:t>
      </w:r>
      <w:r w:rsidRPr="00862B9E">
        <w:rPr>
          <w:rFonts w:ascii="Arial" w:hAnsi="Arial" w:cs="Arial"/>
          <w:sz w:val="20"/>
          <w:szCs w:val="20"/>
          <w:highlight w:val="yellow"/>
        </w:rPr>
        <w:t>nschrijver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 bij gunning van 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</w:t>
      </w:r>
      <w:r w:rsidR="003556BE" w:rsidRPr="00862B9E">
        <w:rPr>
          <w:rFonts w:ascii="Arial" w:hAnsi="Arial" w:cs="Arial"/>
          <w:sz w:val="20"/>
          <w:szCs w:val="20"/>
          <w:highlight w:val="yellow"/>
        </w:rPr>
        <w:t xml:space="preserve">pdracht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tegenover </w:t>
      </w:r>
      <w:r w:rsidR="00CF7E0F" w:rsidRPr="00862B9E">
        <w:rPr>
          <w:rFonts w:ascii="Arial" w:hAnsi="Arial" w:cs="Arial"/>
          <w:sz w:val="20"/>
          <w:szCs w:val="20"/>
          <w:highlight w:val="yellow"/>
        </w:rPr>
        <w:t xml:space="preserve">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opdrachtgever</w:t>
      </w:r>
      <w:r w:rsidR="00620EEA"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volledig en onvoorwaardelijk garant stelt (hoofdelijk aansprakelijk) voor de nakoming van de verplichtinge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n die uit of in verband met de o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pdracht</w:t>
      </w:r>
      <w:r w:rsidR="000C2313" w:rsidRPr="00862B9E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die uit de aanbesteding kan/kunnen voortkomen.</w:t>
      </w:r>
      <w:r w:rsidR="00E20051" w:rsidRPr="00862B9E">
        <w:rPr>
          <w:rStyle w:val="Voetnootmarkering"/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E20051"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31737033" w14:textId="520D7AC4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>OF</w:t>
      </w:r>
    </w:p>
    <w:p w14:paraId="5F059822" w14:textId="429E0267" w:rsidR="00E20051" w:rsidRPr="00862B9E" w:rsidRDefault="00E20051" w:rsidP="00E20051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>Inschrijver bij gunning van de opdracht tegenover de opdrachtgever</w:t>
      </w:r>
      <w:r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Pr="00862B9E">
        <w:rPr>
          <w:rFonts w:ascii="Arial" w:hAnsi="Arial" w:cs="Arial"/>
          <w:sz w:val="20"/>
          <w:szCs w:val="20"/>
          <w:highlight w:val="yellow"/>
        </w:rPr>
        <w:t>volledig en onvoorwaardelijk aansprakelijk is voor de nakoming van de verplichtingen die uit of in verband met de opdracht die uit de aanbesteding kan/kunnen voortkomen.</w:t>
      </w:r>
      <w:r w:rsidRPr="00862B9E">
        <w:rPr>
          <w:rStyle w:val="Voetnootmarkering"/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5E62FAF2" w14:textId="77777777" w:rsidR="00E20051" w:rsidRPr="00862B9E" w:rsidRDefault="00E20051" w:rsidP="00862B9E">
      <w:pPr>
        <w:widowControl w:val="0"/>
        <w:adjustRightInd w:val="0"/>
        <w:ind w:left="426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E20051">
        <w:rPr>
          <w:rFonts w:ascii="Arial" w:hAnsi="Arial" w:cs="Arial"/>
          <w:sz w:val="20"/>
          <w:szCs w:val="20"/>
        </w:rPr>
        <w:t>*</w:t>
      </w:r>
      <w:r w:rsidRPr="00862B9E">
        <w:rPr>
          <w:rFonts w:ascii="Arial" w:hAnsi="Arial" w:cs="Arial"/>
          <w:b/>
          <w:bCs/>
          <w:sz w:val="20"/>
          <w:szCs w:val="20"/>
        </w:rPr>
        <w:t>verwijder hetgeen niet van toepassing is, dus:</w:t>
      </w:r>
    </w:p>
    <w:p w14:paraId="4DD5044C" w14:textId="2ADC24CC" w:rsidR="00E20051" w:rsidRPr="00862B9E" w:rsidRDefault="00E20051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 xml:space="preserve">- eerste </w:t>
      </w:r>
      <w:proofErr w:type="spellStart"/>
      <w:r w:rsidRPr="00862B9E">
        <w:rPr>
          <w:rFonts w:ascii="Arial" w:hAnsi="Arial" w:cs="Arial"/>
          <w:b/>
          <w:bCs/>
          <w:sz w:val="20"/>
          <w:szCs w:val="20"/>
        </w:rPr>
        <w:t>bullet</w:t>
      </w:r>
      <w:proofErr w:type="spellEnd"/>
      <w:r w:rsidRPr="00862B9E">
        <w:rPr>
          <w:rFonts w:ascii="Arial" w:hAnsi="Arial" w:cs="Arial"/>
          <w:b/>
          <w:bCs/>
          <w:sz w:val="20"/>
          <w:szCs w:val="20"/>
        </w:rPr>
        <w:t xml:space="preserve"> bij GEEN onderdeel van een moedermaatschappij/holding en</w:t>
      </w:r>
      <w:r w:rsidR="00862B9E">
        <w:rPr>
          <w:rFonts w:ascii="Arial" w:hAnsi="Arial" w:cs="Arial"/>
          <w:b/>
          <w:bCs/>
          <w:sz w:val="20"/>
          <w:szCs w:val="20"/>
        </w:rPr>
        <w:t>/of</w:t>
      </w:r>
      <w:r w:rsidRPr="00862B9E">
        <w:rPr>
          <w:rFonts w:ascii="Arial" w:hAnsi="Arial" w:cs="Arial"/>
          <w:b/>
          <w:bCs/>
          <w:sz w:val="20"/>
          <w:szCs w:val="20"/>
        </w:rPr>
        <w:t xml:space="preserve"> GEEN beroep </w:t>
      </w:r>
      <w:r w:rsidR="00862B9E">
        <w:rPr>
          <w:rFonts w:ascii="Arial" w:hAnsi="Arial" w:cs="Arial"/>
          <w:b/>
          <w:bCs/>
          <w:sz w:val="20"/>
          <w:szCs w:val="20"/>
        </w:rPr>
        <w:t xml:space="preserve">op </w:t>
      </w:r>
      <w:r w:rsidRPr="00862B9E">
        <w:rPr>
          <w:rFonts w:ascii="Arial" w:hAnsi="Arial" w:cs="Arial"/>
          <w:b/>
          <w:bCs/>
          <w:sz w:val="20"/>
          <w:szCs w:val="20"/>
        </w:rPr>
        <w:t>de moedermaatschappij/holding</w:t>
      </w:r>
      <w:r w:rsidR="00862B9E" w:rsidRPr="00862B9E">
        <w:rPr>
          <w:rFonts w:ascii="Arial" w:hAnsi="Arial" w:cs="Arial"/>
          <w:b/>
          <w:bCs/>
          <w:sz w:val="20"/>
          <w:szCs w:val="20"/>
        </w:rPr>
        <w:t>;</w:t>
      </w:r>
    </w:p>
    <w:p w14:paraId="379E7442" w14:textId="6AF33D1D" w:rsidR="00E20051" w:rsidRPr="00862B9E" w:rsidRDefault="00E20051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 xml:space="preserve">- tweede </w:t>
      </w:r>
      <w:proofErr w:type="spellStart"/>
      <w:r w:rsidRPr="00862B9E">
        <w:rPr>
          <w:rFonts w:ascii="Arial" w:hAnsi="Arial" w:cs="Arial"/>
          <w:b/>
          <w:bCs/>
          <w:sz w:val="20"/>
          <w:szCs w:val="20"/>
        </w:rPr>
        <w:t>bullet</w:t>
      </w:r>
      <w:proofErr w:type="spellEnd"/>
      <w:r w:rsidRPr="00862B9E">
        <w:rPr>
          <w:rFonts w:ascii="Arial" w:hAnsi="Arial" w:cs="Arial"/>
          <w:b/>
          <w:bCs/>
          <w:sz w:val="20"/>
          <w:szCs w:val="20"/>
        </w:rPr>
        <w:t xml:space="preserve"> </w:t>
      </w:r>
      <w:r w:rsidR="00862B9E" w:rsidRPr="00862B9E">
        <w:rPr>
          <w:rFonts w:ascii="Arial" w:hAnsi="Arial" w:cs="Arial"/>
          <w:b/>
          <w:bCs/>
          <w:sz w:val="20"/>
          <w:szCs w:val="20"/>
        </w:rPr>
        <w:t xml:space="preserve">bij </w:t>
      </w:r>
      <w:r w:rsidRPr="00862B9E">
        <w:rPr>
          <w:rFonts w:ascii="Arial" w:hAnsi="Arial" w:cs="Arial"/>
          <w:b/>
          <w:bCs/>
          <w:sz w:val="20"/>
          <w:szCs w:val="20"/>
        </w:rPr>
        <w:t>WEL onderdeel van een moedermaatschappij/holding en WEL beroep op de moedermaatschappij/holding</w:t>
      </w:r>
    </w:p>
    <w:p w14:paraId="6618E0D8" w14:textId="77777777" w:rsidR="00E20051" w:rsidRDefault="00E20051" w:rsidP="00E20051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5F3F728" w14:textId="77777777" w:rsidR="00620EEA" w:rsidRPr="008F1664" w:rsidRDefault="004C5D70" w:rsidP="00620EE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De aansprakelijkheid van o</w:t>
      </w:r>
      <w:r w:rsidR="00620EEA" w:rsidRPr="008F1664">
        <w:rPr>
          <w:rFonts w:ascii="Arial" w:hAnsi="Arial" w:cs="Arial"/>
          <w:sz w:val="20"/>
          <w:szCs w:val="20"/>
        </w:rPr>
        <w:t>ndergetekende niet verder reikt dan</w:t>
      </w:r>
      <w:r>
        <w:rPr>
          <w:rFonts w:ascii="Arial" w:hAnsi="Arial" w:cs="Arial"/>
          <w:sz w:val="20"/>
          <w:szCs w:val="20"/>
        </w:rPr>
        <w:t xml:space="preserve"> de verplichtingen die voor de opdrachtnemer uit de o</w:t>
      </w:r>
      <w:r w:rsidR="00620EEA" w:rsidRPr="008F1664">
        <w:rPr>
          <w:rFonts w:ascii="Arial" w:hAnsi="Arial" w:cs="Arial"/>
          <w:sz w:val="20"/>
          <w:szCs w:val="20"/>
        </w:rPr>
        <w:t>pdracht voortvloeien.</w:t>
      </w:r>
    </w:p>
    <w:p w14:paraId="1B5D6DE9" w14:textId="77777777" w:rsidR="00E85CC6" w:rsidRPr="00D2575A" w:rsidRDefault="00620EEA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De aanvaarding van hoo</w:t>
      </w:r>
      <w:r w:rsidR="004C5D70">
        <w:rPr>
          <w:rFonts w:ascii="Arial" w:hAnsi="Arial" w:cs="Arial"/>
          <w:sz w:val="20"/>
          <w:szCs w:val="20"/>
        </w:rPr>
        <w:t>fdelijke aansprakelijkheid van o</w:t>
      </w:r>
      <w:r w:rsidRPr="008F1664">
        <w:rPr>
          <w:rFonts w:ascii="Arial" w:hAnsi="Arial" w:cs="Arial"/>
          <w:sz w:val="20"/>
          <w:szCs w:val="20"/>
        </w:rPr>
        <w:t>ndergetekende vervalt</w:t>
      </w:r>
      <w:r w:rsidR="004C5D70">
        <w:rPr>
          <w:rFonts w:ascii="Arial" w:hAnsi="Arial" w:cs="Arial"/>
          <w:sz w:val="20"/>
          <w:szCs w:val="20"/>
        </w:rPr>
        <w:t>,</w:t>
      </w:r>
      <w:r w:rsidRPr="008F1664">
        <w:rPr>
          <w:rFonts w:ascii="Arial" w:hAnsi="Arial" w:cs="Arial"/>
          <w:sz w:val="20"/>
          <w:szCs w:val="20"/>
        </w:rPr>
        <w:t xml:space="preserve"> </w:t>
      </w:r>
      <w:r w:rsidR="00CF7E0F" w:rsidRPr="008F1664">
        <w:rPr>
          <w:rFonts w:ascii="Arial" w:hAnsi="Arial" w:cs="Arial"/>
          <w:sz w:val="20"/>
          <w:szCs w:val="20"/>
        </w:rPr>
        <w:t>indien</w:t>
      </w:r>
      <w:r w:rsidR="00AD6963">
        <w:rPr>
          <w:rFonts w:ascii="Arial" w:hAnsi="Arial" w:cs="Arial"/>
          <w:sz w:val="20"/>
          <w:szCs w:val="20"/>
        </w:rPr>
        <w:t xml:space="preserve"> de </w:t>
      </w:r>
      <w:r w:rsidR="004C5D70">
        <w:rPr>
          <w:rFonts w:ascii="Arial" w:hAnsi="Arial" w:cs="Arial"/>
          <w:sz w:val="20"/>
          <w:szCs w:val="20"/>
        </w:rPr>
        <w:t>aanbestedende dienst de o</w:t>
      </w:r>
      <w:r w:rsidRPr="008F1664">
        <w:rPr>
          <w:rFonts w:ascii="Arial" w:hAnsi="Arial" w:cs="Arial"/>
          <w:sz w:val="20"/>
          <w:szCs w:val="20"/>
        </w:rPr>
        <w:t xml:space="preserve">pdracht niet aan </w:t>
      </w:r>
      <w:r w:rsidR="00416E5D">
        <w:rPr>
          <w:rFonts w:ascii="Arial" w:hAnsi="Arial" w:cs="Arial"/>
          <w:sz w:val="20"/>
          <w:szCs w:val="20"/>
        </w:rPr>
        <w:t>i</w:t>
      </w:r>
      <w:r w:rsidR="00CF7E0F">
        <w:rPr>
          <w:rFonts w:ascii="Arial" w:hAnsi="Arial" w:cs="Arial"/>
          <w:sz w:val="20"/>
          <w:szCs w:val="20"/>
        </w:rPr>
        <w:t>nschrijver</w:t>
      </w:r>
      <w:r w:rsidR="00D61936">
        <w:rPr>
          <w:rFonts w:ascii="Arial" w:hAnsi="Arial" w:cs="Arial"/>
          <w:sz w:val="20"/>
          <w:szCs w:val="20"/>
        </w:rPr>
        <w:t xml:space="preserve"> </w:t>
      </w:r>
      <w:r w:rsidRPr="008F1664">
        <w:rPr>
          <w:rFonts w:ascii="Arial" w:hAnsi="Arial" w:cs="Arial"/>
          <w:sz w:val="20"/>
          <w:szCs w:val="20"/>
        </w:rPr>
        <w:t>gunt.</w:t>
      </w:r>
    </w:p>
    <w:p w14:paraId="6A4E35D8" w14:textId="4CD99EA1" w:rsidR="00B67653" w:rsidRDefault="004D2104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60DC8">
        <w:rPr>
          <w:rFonts w:ascii="Arial" w:hAnsi="Arial" w:cs="Arial"/>
          <w:sz w:val="20"/>
          <w:szCs w:val="20"/>
          <w:highlight w:val="yellow"/>
        </w:rPr>
        <w:t>&lt;naam organisatie&gt;</w:t>
      </w:r>
      <w:r w:rsidR="00620EEA" w:rsidRPr="00B60DC8">
        <w:rPr>
          <w:rFonts w:ascii="Arial" w:hAnsi="Arial" w:cs="Arial"/>
          <w:sz w:val="20"/>
          <w:szCs w:val="20"/>
        </w:rPr>
        <w:t xml:space="preserve"> haar rechten uit hoofde van deze aanvaarding van </w:t>
      </w:r>
      <w:r w:rsidR="00E20051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hoofdelijke</w:t>
      </w:r>
      <w:r w:rsidR="00E20051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aansprakelijkheid door ondergetekende niet zonder voorafgaande schriftelijk toestemming van ondergetekende aan </w:t>
      </w:r>
      <w:r w:rsidR="004C5D70">
        <w:rPr>
          <w:rFonts w:ascii="Arial" w:hAnsi="Arial" w:cs="Arial"/>
          <w:sz w:val="20"/>
          <w:szCs w:val="20"/>
        </w:rPr>
        <w:t>d</w:t>
      </w:r>
      <w:r w:rsidR="00620EEA" w:rsidRPr="00B60DC8">
        <w:rPr>
          <w:rFonts w:ascii="Arial" w:hAnsi="Arial" w:cs="Arial"/>
          <w:sz w:val="20"/>
          <w:szCs w:val="20"/>
        </w:rPr>
        <w:t>erde</w:t>
      </w:r>
      <w:r w:rsidR="000C2313" w:rsidRPr="00B60DC8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n</w:t>
      </w:r>
      <w:r w:rsidR="000C2313" w:rsidRPr="00B60DC8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kan overdragen. </w:t>
      </w:r>
    </w:p>
    <w:p w14:paraId="55749422" w14:textId="77777777" w:rsidR="00D61936" w:rsidRPr="008F1664" w:rsidRDefault="00D61936" w:rsidP="00B964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8F1664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8F1664" w:rsidRDefault="00B67653" w:rsidP="00620EEA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4C5D70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rganisatie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EEA" w:rsidRPr="008F1664" w14:paraId="791E2A99" w14:textId="77777777" w:rsidTr="003556BE">
        <w:tc>
          <w:tcPr>
            <w:tcW w:w="3430" w:type="dxa"/>
            <w:shd w:val="clear" w:color="auto" w:fill="D9D9D9"/>
          </w:tcPr>
          <w:p w14:paraId="3F8A2F2A" w14:textId="789833C4" w:rsidR="00620EEA" w:rsidRPr="008F1664" w:rsidRDefault="00620EEA" w:rsidP="003920A2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Positie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t.o.v.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20051" w:rsidRPr="008F1664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4"/>
            </w:r>
          </w:p>
          <w:p w14:paraId="3340418A" w14:textId="77777777" w:rsidR="00B96408" w:rsidRPr="008F1664" w:rsidRDefault="00B96408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7D160C" w:rsidRPr="008F1664" w14:paraId="037459D4" w14:textId="77777777" w:rsidTr="00A1385C">
              <w:tc>
                <w:tcPr>
                  <w:tcW w:w="5075" w:type="dxa"/>
                </w:tcPr>
                <w:p w14:paraId="69A7092B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Inschrijver is zelf de hoogste moedermaatschappij van het concern en maakt geen gebruik van Derde(n) om te voldoen aan de financiële Geschiktheidseisen </w:t>
                  </w:r>
                </w:p>
                <w:p w14:paraId="4817987A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Hoogste moedermaatschappij van het concern waarvan Inschrijver/</w:t>
                  </w:r>
                  <w:proofErr w:type="spellStart"/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Combinant</w:t>
                  </w:r>
                  <w:proofErr w:type="spellEnd"/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 deel uitmaakt</w:t>
                  </w:r>
                </w:p>
                <w:p w14:paraId="4C4162B3" w14:textId="77777777" w:rsidR="007D160C" w:rsidRPr="008F1664" w:rsidRDefault="007D160C" w:rsidP="007D160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Derde(n)</w:t>
                  </w:r>
                </w:p>
              </w:tc>
            </w:tr>
          </w:tbl>
          <w:p w14:paraId="0A6C55A4" w14:textId="54A21907" w:rsidR="00236B44" w:rsidRPr="008F1664" w:rsidRDefault="00236B44" w:rsidP="00236B44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Adres / Plaatsnaam:</w:t>
            </w:r>
          </w:p>
          <w:p w14:paraId="7FE06625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7443F917" w14:textId="77777777" w:rsidTr="003556BE">
        <w:trPr>
          <w:trHeight w:val="297"/>
        </w:trPr>
        <w:tc>
          <w:tcPr>
            <w:tcW w:w="3430" w:type="dxa"/>
            <w:shd w:val="clear" w:color="auto" w:fill="D9D9D9"/>
          </w:tcPr>
          <w:p w14:paraId="08CFF488" w14:textId="77777777" w:rsidR="00B67653" w:rsidRDefault="00B67653" w:rsidP="00B96408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Naam statutaire tekenbevoegde bestuurder</w:t>
            </w:r>
            <w:r w:rsidR="00236B44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2CE4AAA6" w14:textId="77777777" w:rsidR="00236B44" w:rsidRPr="008F1664" w:rsidRDefault="00236B44" w:rsidP="003556BE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Naam tekenbevoegde (wanneer geen beroep w</w:t>
            </w:r>
            <w:r w:rsidR="00BD764D">
              <w:rPr>
                <w:rFonts w:ascii="Arial" w:hAnsi="Arial" w:cs="Arial"/>
                <w:b/>
                <w:sz w:val="20"/>
                <w:szCs w:val="20"/>
              </w:rPr>
              <w:t>ordt gedaan op moedermaatschappij/holding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0CF3CCA0" w14:textId="77777777" w:rsidTr="003556BE">
        <w:tc>
          <w:tcPr>
            <w:tcW w:w="3430" w:type="dxa"/>
            <w:shd w:val="clear" w:color="auto" w:fill="D9D9D9"/>
          </w:tcPr>
          <w:p w14:paraId="6EB7E17C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Functie: </w:t>
            </w:r>
          </w:p>
          <w:p w14:paraId="1F525540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689A71BB" w14:textId="77777777" w:rsidTr="003556BE">
        <w:tc>
          <w:tcPr>
            <w:tcW w:w="3430" w:type="dxa"/>
            <w:shd w:val="clear" w:color="auto" w:fill="D9D9D9"/>
          </w:tcPr>
          <w:p w14:paraId="7FFDC8D9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14:paraId="460F2BE9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465E1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B96408"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A94E6" w14:textId="77777777" w:rsidR="00A642FD" w:rsidRDefault="00A642FD">
      <w:r>
        <w:separator/>
      </w:r>
    </w:p>
  </w:endnote>
  <w:endnote w:type="continuationSeparator" w:id="0">
    <w:p w14:paraId="7BCC0027" w14:textId="77777777" w:rsidR="00A642FD" w:rsidRDefault="00A642FD">
      <w:r>
        <w:continuationSeparator/>
      </w:r>
    </w:p>
  </w:endnote>
  <w:endnote w:type="continuationNotice" w:id="1">
    <w:p w14:paraId="0891EFE8" w14:textId="77777777" w:rsidR="00A642FD" w:rsidRDefault="00A642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A1385C">
      <w:trPr>
        <w:trHeight w:val="289"/>
      </w:trPr>
      <w:tc>
        <w:tcPr>
          <w:tcW w:w="8776" w:type="dxa"/>
          <w:gridSpan w:val="2"/>
        </w:tcPr>
        <w:p w14:paraId="12CF086F" w14:textId="56B9AA78" w:rsidR="00B96408" w:rsidRPr="005B4772" w:rsidRDefault="00252F06" w:rsidP="00F81098">
          <w:pPr>
            <w:rPr>
              <w:rFonts w:ascii="Arial" w:hAnsi="Arial" w:cs="Arial"/>
              <w:sz w:val="16"/>
              <w:szCs w:val="16"/>
            </w:rPr>
          </w:pPr>
          <w:r w:rsidRPr="006E5BEC">
            <w:rPr>
              <w:rFonts w:ascii="Arial" w:hAnsi="Arial" w:cs="Arial"/>
              <w:sz w:val="16"/>
              <w:szCs w:val="16"/>
            </w:rPr>
            <w:t xml:space="preserve">Bijlage </w:t>
          </w:r>
          <w:r w:rsidR="00482A1E" w:rsidRPr="006E5BEC">
            <w:rPr>
              <w:rFonts w:ascii="Arial" w:hAnsi="Arial" w:cs="Arial"/>
              <w:sz w:val="16"/>
              <w:szCs w:val="16"/>
            </w:rPr>
            <w:t>8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8573BD">
            <w:rPr>
              <w:rFonts w:ascii="Arial" w:hAnsi="Arial" w:cs="Arial"/>
              <w:sz w:val="16"/>
              <w:szCs w:val="16"/>
            </w:rPr>
            <w:t>Verklaring aanvaarding (hoofdelijke)aansprakelijkheid</w:t>
          </w:r>
          <w:r w:rsidR="00D2575A"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A1385C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A1385C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r w:rsidR="00B13C7E">
            <w:fldChar w:fldCharType="begin"/>
          </w:r>
          <w:r w:rsidR="00B13C7E">
            <w:instrText xml:space="preserve"> NUMPAGES   \* MERGEFORMAT </w:instrText>
          </w:r>
          <w:r w:rsidR="00B13C7E">
            <w:fldChar w:fldCharType="separate"/>
          </w:r>
          <w:r w:rsidR="00DE26C8" w:rsidRPr="00DE26C8">
            <w:rPr>
              <w:rFonts w:ascii="Arial" w:hAnsi="Arial" w:cs="Arial"/>
              <w:noProof/>
              <w:sz w:val="16"/>
              <w:szCs w:val="16"/>
            </w:rPr>
            <w:t>2</w:t>
          </w:r>
          <w:r w:rsidR="00B13C7E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58115" w14:textId="77777777" w:rsidR="00A642FD" w:rsidRDefault="00A642FD">
      <w:r>
        <w:separator/>
      </w:r>
    </w:p>
  </w:footnote>
  <w:footnote w:type="continuationSeparator" w:id="0">
    <w:p w14:paraId="2E73559B" w14:textId="77777777" w:rsidR="00A642FD" w:rsidRDefault="00A642FD">
      <w:r>
        <w:continuationSeparator/>
      </w:r>
    </w:p>
  </w:footnote>
  <w:footnote w:type="continuationNotice" w:id="1">
    <w:p w14:paraId="59A8992B" w14:textId="77777777" w:rsidR="00A642FD" w:rsidRDefault="00A642FD">
      <w:pPr>
        <w:spacing w:after="0" w:line="240" w:lineRule="auto"/>
      </w:pPr>
    </w:p>
  </w:footnote>
  <w:footnote w:id="2">
    <w:p w14:paraId="506ADAD6" w14:textId="77777777"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3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4">
    <w:p w14:paraId="0206ECDA" w14:textId="77777777" w:rsidR="00E20051" w:rsidRPr="008F1664" w:rsidRDefault="00E20051" w:rsidP="00E20051">
      <w:pPr>
        <w:pStyle w:val="Voetnoottekst"/>
        <w:rPr>
          <w:rFonts w:ascii="Arial" w:hAnsi="Arial" w:cs="Arial"/>
          <w:sz w:val="14"/>
          <w:szCs w:val="14"/>
        </w:rPr>
      </w:pPr>
      <w:r w:rsidRPr="008F1664">
        <w:rPr>
          <w:rStyle w:val="Voetnootmarkering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Aanvinken hetgeen van toepassing is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18"/>
  </w:num>
  <w:num w:numId="3">
    <w:abstractNumId w:val="17"/>
  </w:num>
  <w:num w:numId="4">
    <w:abstractNumId w:val="5"/>
  </w:num>
  <w:num w:numId="5">
    <w:abstractNumId w:val="21"/>
  </w:num>
  <w:num w:numId="6">
    <w:abstractNumId w:val="16"/>
  </w:num>
  <w:num w:numId="7">
    <w:abstractNumId w:val="8"/>
  </w:num>
  <w:num w:numId="8">
    <w:abstractNumId w:val="19"/>
  </w:num>
  <w:num w:numId="9">
    <w:abstractNumId w:val="6"/>
  </w:num>
  <w:num w:numId="10">
    <w:abstractNumId w:val="26"/>
  </w:num>
  <w:num w:numId="11">
    <w:abstractNumId w:val="7"/>
  </w:num>
  <w:num w:numId="12">
    <w:abstractNumId w:val="15"/>
  </w:num>
  <w:num w:numId="13">
    <w:abstractNumId w:val="13"/>
  </w:num>
  <w:num w:numId="14">
    <w:abstractNumId w:val="24"/>
  </w:num>
  <w:num w:numId="15">
    <w:abstractNumId w:val="4"/>
  </w:num>
  <w:num w:numId="16">
    <w:abstractNumId w:val="11"/>
  </w:num>
  <w:num w:numId="17">
    <w:abstractNumId w:val="12"/>
  </w:num>
  <w:num w:numId="18">
    <w:abstractNumId w:val="3"/>
  </w:num>
  <w:num w:numId="19">
    <w:abstractNumId w:val="22"/>
  </w:num>
  <w:num w:numId="20">
    <w:abstractNumId w:val="10"/>
  </w:num>
  <w:num w:numId="21">
    <w:abstractNumId w:val="0"/>
  </w:num>
  <w:num w:numId="22">
    <w:abstractNumId w:val="20"/>
  </w:num>
  <w:num w:numId="23">
    <w:abstractNumId w:val="1"/>
  </w:num>
  <w:num w:numId="24">
    <w:abstractNumId w:val="14"/>
  </w:num>
  <w:num w:numId="25">
    <w:abstractNumId w:val="9"/>
  </w:num>
  <w:num w:numId="26">
    <w:abstractNumId w:val="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C64"/>
    <w:rsid w:val="00043C3F"/>
    <w:rsid w:val="00056AF6"/>
    <w:rsid w:val="00092EAA"/>
    <w:rsid w:val="00095608"/>
    <w:rsid w:val="000A1851"/>
    <w:rsid w:val="000C2313"/>
    <w:rsid w:val="000C490C"/>
    <w:rsid w:val="000F2E5B"/>
    <w:rsid w:val="000F7C0A"/>
    <w:rsid w:val="00106D0F"/>
    <w:rsid w:val="0013159E"/>
    <w:rsid w:val="00137A65"/>
    <w:rsid w:val="00147B9E"/>
    <w:rsid w:val="00156368"/>
    <w:rsid w:val="00163F1B"/>
    <w:rsid w:val="001712C9"/>
    <w:rsid w:val="001727DB"/>
    <w:rsid w:val="001814C2"/>
    <w:rsid w:val="001878AC"/>
    <w:rsid w:val="001A1DD6"/>
    <w:rsid w:val="001A71A3"/>
    <w:rsid w:val="001A756F"/>
    <w:rsid w:val="001D0C23"/>
    <w:rsid w:val="001D7771"/>
    <w:rsid w:val="001E3719"/>
    <w:rsid w:val="001F4FE3"/>
    <w:rsid w:val="00207757"/>
    <w:rsid w:val="00236B44"/>
    <w:rsid w:val="00252F06"/>
    <w:rsid w:val="002571BB"/>
    <w:rsid w:val="00261BAD"/>
    <w:rsid w:val="00295EB1"/>
    <w:rsid w:val="002A65B6"/>
    <w:rsid w:val="002C3A1E"/>
    <w:rsid w:val="002E6494"/>
    <w:rsid w:val="002F7526"/>
    <w:rsid w:val="00302081"/>
    <w:rsid w:val="003375F5"/>
    <w:rsid w:val="00345DCE"/>
    <w:rsid w:val="003556BE"/>
    <w:rsid w:val="0037747A"/>
    <w:rsid w:val="003920A2"/>
    <w:rsid w:val="003F2289"/>
    <w:rsid w:val="003F643F"/>
    <w:rsid w:val="00405EE2"/>
    <w:rsid w:val="00416E5D"/>
    <w:rsid w:val="0045016A"/>
    <w:rsid w:val="0046761C"/>
    <w:rsid w:val="00482A1E"/>
    <w:rsid w:val="00485245"/>
    <w:rsid w:val="004C1C55"/>
    <w:rsid w:val="004C5D70"/>
    <w:rsid w:val="004D2104"/>
    <w:rsid w:val="004F68AA"/>
    <w:rsid w:val="00534AB0"/>
    <w:rsid w:val="0054034D"/>
    <w:rsid w:val="00596A22"/>
    <w:rsid w:val="005A2C64"/>
    <w:rsid w:val="005A5579"/>
    <w:rsid w:val="005A75C6"/>
    <w:rsid w:val="005B085D"/>
    <w:rsid w:val="005B4772"/>
    <w:rsid w:val="005F4F38"/>
    <w:rsid w:val="00610F51"/>
    <w:rsid w:val="00620EEA"/>
    <w:rsid w:val="006227DE"/>
    <w:rsid w:val="00630AAE"/>
    <w:rsid w:val="00632DD2"/>
    <w:rsid w:val="006412E0"/>
    <w:rsid w:val="00641857"/>
    <w:rsid w:val="00666782"/>
    <w:rsid w:val="00683C1C"/>
    <w:rsid w:val="00684E79"/>
    <w:rsid w:val="006B0E1A"/>
    <w:rsid w:val="006B6F1B"/>
    <w:rsid w:val="006C3289"/>
    <w:rsid w:val="006D0213"/>
    <w:rsid w:val="006E4BB1"/>
    <w:rsid w:val="006E4E87"/>
    <w:rsid w:val="006E5BEC"/>
    <w:rsid w:val="00700E4E"/>
    <w:rsid w:val="00700EBF"/>
    <w:rsid w:val="00763CF3"/>
    <w:rsid w:val="00763F02"/>
    <w:rsid w:val="00764586"/>
    <w:rsid w:val="00777607"/>
    <w:rsid w:val="00785B5F"/>
    <w:rsid w:val="007873D1"/>
    <w:rsid w:val="007A299B"/>
    <w:rsid w:val="007B1E4A"/>
    <w:rsid w:val="007B5C4A"/>
    <w:rsid w:val="007D160C"/>
    <w:rsid w:val="007E21FB"/>
    <w:rsid w:val="007F63F1"/>
    <w:rsid w:val="008233E7"/>
    <w:rsid w:val="00824B10"/>
    <w:rsid w:val="00827C82"/>
    <w:rsid w:val="00837C96"/>
    <w:rsid w:val="00845BE8"/>
    <w:rsid w:val="00854509"/>
    <w:rsid w:val="008573BD"/>
    <w:rsid w:val="00862B9E"/>
    <w:rsid w:val="00873ACB"/>
    <w:rsid w:val="008755D0"/>
    <w:rsid w:val="00881A24"/>
    <w:rsid w:val="0088754C"/>
    <w:rsid w:val="008A1736"/>
    <w:rsid w:val="008A32A5"/>
    <w:rsid w:val="008B47FD"/>
    <w:rsid w:val="008B7E51"/>
    <w:rsid w:val="008C0AA6"/>
    <w:rsid w:val="008D48A9"/>
    <w:rsid w:val="008D61E1"/>
    <w:rsid w:val="008E4AA8"/>
    <w:rsid w:val="008F1664"/>
    <w:rsid w:val="008F33C1"/>
    <w:rsid w:val="008F3A55"/>
    <w:rsid w:val="008F624E"/>
    <w:rsid w:val="00901F24"/>
    <w:rsid w:val="0090523B"/>
    <w:rsid w:val="00932A6A"/>
    <w:rsid w:val="00932C29"/>
    <w:rsid w:val="00934C89"/>
    <w:rsid w:val="009430D7"/>
    <w:rsid w:val="0096712F"/>
    <w:rsid w:val="009E0564"/>
    <w:rsid w:val="009F05BC"/>
    <w:rsid w:val="00A04A7C"/>
    <w:rsid w:val="00A10A0B"/>
    <w:rsid w:val="00A1385C"/>
    <w:rsid w:val="00A17C8C"/>
    <w:rsid w:val="00A3606F"/>
    <w:rsid w:val="00A408E8"/>
    <w:rsid w:val="00A40C9D"/>
    <w:rsid w:val="00A57FE0"/>
    <w:rsid w:val="00A62C0F"/>
    <w:rsid w:val="00A642FD"/>
    <w:rsid w:val="00AC02BC"/>
    <w:rsid w:val="00AD031D"/>
    <w:rsid w:val="00AD6963"/>
    <w:rsid w:val="00B069E5"/>
    <w:rsid w:val="00B13C7E"/>
    <w:rsid w:val="00B13ECD"/>
    <w:rsid w:val="00B36BBC"/>
    <w:rsid w:val="00B4236D"/>
    <w:rsid w:val="00B4770F"/>
    <w:rsid w:val="00B530BA"/>
    <w:rsid w:val="00B60DC8"/>
    <w:rsid w:val="00B67653"/>
    <w:rsid w:val="00B7371E"/>
    <w:rsid w:val="00B76E3A"/>
    <w:rsid w:val="00B8355F"/>
    <w:rsid w:val="00B96408"/>
    <w:rsid w:val="00BD764D"/>
    <w:rsid w:val="00BE161F"/>
    <w:rsid w:val="00BF655A"/>
    <w:rsid w:val="00C133D1"/>
    <w:rsid w:val="00C1526A"/>
    <w:rsid w:val="00C91A45"/>
    <w:rsid w:val="00CA0BD2"/>
    <w:rsid w:val="00CB4537"/>
    <w:rsid w:val="00CD17FD"/>
    <w:rsid w:val="00CD22B0"/>
    <w:rsid w:val="00CE0502"/>
    <w:rsid w:val="00CF3D09"/>
    <w:rsid w:val="00CF73C8"/>
    <w:rsid w:val="00CF7E0F"/>
    <w:rsid w:val="00D10A1E"/>
    <w:rsid w:val="00D2575A"/>
    <w:rsid w:val="00D35585"/>
    <w:rsid w:val="00D35D77"/>
    <w:rsid w:val="00D4309B"/>
    <w:rsid w:val="00D61936"/>
    <w:rsid w:val="00D64BB4"/>
    <w:rsid w:val="00D660C2"/>
    <w:rsid w:val="00D87D49"/>
    <w:rsid w:val="00DA09CC"/>
    <w:rsid w:val="00DA4769"/>
    <w:rsid w:val="00DB002A"/>
    <w:rsid w:val="00DC4313"/>
    <w:rsid w:val="00DD199F"/>
    <w:rsid w:val="00DD3F36"/>
    <w:rsid w:val="00DD5C8C"/>
    <w:rsid w:val="00DE2199"/>
    <w:rsid w:val="00DE26C8"/>
    <w:rsid w:val="00DF00CB"/>
    <w:rsid w:val="00E20051"/>
    <w:rsid w:val="00E52F51"/>
    <w:rsid w:val="00E814CA"/>
    <w:rsid w:val="00E81778"/>
    <w:rsid w:val="00E835D6"/>
    <w:rsid w:val="00E85CC6"/>
    <w:rsid w:val="00E944A7"/>
    <w:rsid w:val="00E957ED"/>
    <w:rsid w:val="00EA32D3"/>
    <w:rsid w:val="00EC10CE"/>
    <w:rsid w:val="00ED1350"/>
    <w:rsid w:val="00F426F8"/>
    <w:rsid w:val="00F45BF4"/>
    <w:rsid w:val="00F53E68"/>
    <w:rsid w:val="00F662B4"/>
    <w:rsid w:val="00F81098"/>
    <w:rsid w:val="00F9668F"/>
    <w:rsid w:val="00FC3DF9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60125A"/>
  <w15:docId w15:val="{D4D283A7-AF19-4FE4-88B3-E7F0F2702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20775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207757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207757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207757"/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Een nieuw document maken." ma:contentTypeScope="" ma:versionID="0c6a0324a41fa4ef1a53ee977291f04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bb204960909ebe84284fe7a36b8416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57F70C-8A9D-421A-A3BD-03D316E4B5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2459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subject/>
  <dc:creator>Roefs, Jan-Peter</dc:creator>
  <cp:keywords/>
  <cp:lastModifiedBy>Ilse Visee</cp:lastModifiedBy>
  <cp:revision>3</cp:revision>
  <cp:lastPrinted>2008-01-16T23:46:00Z</cp:lastPrinted>
  <dcterms:created xsi:type="dcterms:W3CDTF">2021-09-20T08:57:00Z</dcterms:created>
  <dcterms:modified xsi:type="dcterms:W3CDTF">2021-09-20T08:57:00Z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